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EBCC5" w14:textId="005FF3E3" w:rsidR="00E07C95" w:rsidRPr="00E77DF5" w:rsidRDefault="00E77DF5" w:rsidP="19FFE5DE">
      <w:pPr>
        <w:rPr>
          <w:rFonts w:ascii="Arial" w:hAnsi="Arial" w:cs="Arial"/>
          <w:lang w:val="en-GB"/>
        </w:rPr>
      </w:pPr>
      <w:r>
        <w:rPr>
          <w:rFonts w:ascii="Arial" w:hAnsi="Arial" w:cs="Arial"/>
          <w:b/>
          <w:bCs/>
          <w:sz w:val="28"/>
          <w:szCs w:val="28"/>
          <w:lang w:val="en-GB"/>
        </w:rPr>
        <w:t>HIGH-SPEED SPIRAL DOOR</w:t>
      </w:r>
      <w:r w:rsidR="00E07C95" w:rsidRPr="00E77DF5">
        <w:rPr>
          <w:rFonts w:ascii="Arial" w:hAnsi="Arial" w:cs="Arial"/>
          <w:b/>
          <w:bCs/>
          <w:sz w:val="28"/>
          <w:szCs w:val="28"/>
          <w:lang w:val="en-GB"/>
        </w:rPr>
        <w:t>, Typ</w:t>
      </w:r>
      <w:r w:rsidR="00C76251" w:rsidRPr="00E77DF5">
        <w:rPr>
          <w:rFonts w:ascii="Arial" w:hAnsi="Arial" w:cs="Arial"/>
          <w:b/>
          <w:bCs/>
          <w:sz w:val="28"/>
          <w:szCs w:val="28"/>
          <w:lang w:val="en-GB"/>
        </w:rPr>
        <w:t>e</w:t>
      </w:r>
      <w:r w:rsidR="00E07C95" w:rsidRPr="00E77DF5">
        <w:rPr>
          <w:rFonts w:ascii="Arial" w:hAnsi="Arial" w:cs="Arial"/>
          <w:b/>
          <w:bCs/>
          <w:sz w:val="28"/>
          <w:szCs w:val="28"/>
          <w:lang w:val="en-GB"/>
        </w:rPr>
        <w:t xml:space="preserve"> „</w:t>
      </w:r>
      <w:r w:rsidR="00E40123" w:rsidRPr="00E77DF5">
        <w:rPr>
          <w:rFonts w:ascii="Arial" w:hAnsi="Arial" w:cs="Arial"/>
          <w:b/>
          <w:bCs/>
          <w:sz w:val="28"/>
          <w:szCs w:val="28"/>
          <w:lang w:val="en-GB"/>
        </w:rPr>
        <w:t>EFA-SST</w:t>
      </w:r>
      <w:r w:rsidR="00E40123" w:rsidRPr="00E77DF5">
        <w:rPr>
          <w:rFonts w:ascii="Arial" w:hAnsi="Arial" w:cs="Arial"/>
          <w:b/>
          <w:bCs/>
          <w:sz w:val="28"/>
          <w:szCs w:val="28"/>
          <w:vertAlign w:val="superscript"/>
          <w:lang w:val="en-GB"/>
        </w:rPr>
        <w:t>®</w:t>
      </w:r>
      <w:r w:rsidR="00E40123" w:rsidRPr="00E77DF5">
        <w:rPr>
          <w:rFonts w:ascii="Arial" w:hAnsi="Arial" w:cs="Arial"/>
          <w:b/>
          <w:bCs/>
          <w:sz w:val="28"/>
          <w:szCs w:val="28"/>
          <w:lang w:val="en-GB"/>
        </w:rPr>
        <w:t xml:space="preserve"> Therm Eco</w:t>
      </w:r>
      <w:r w:rsidR="00E07C95" w:rsidRPr="00E77DF5">
        <w:rPr>
          <w:rFonts w:ascii="Arial" w:hAnsi="Arial" w:cs="Arial"/>
          <w:b/>
          <w:bCs/>
          <w:sz w:val="28"/>
          <w:szCs w:val="28"/>
          <w:lang w:val="en-GB"/>
        </w:rPr>
        <w:t>“</w:t>
      </w:r>
    </w:p>
    <w:p w14:paraId="3711B5FE" w14:textId="24901C7F" w:rsidR="003E199F" w:rsidRDefault="003E199F" w:rsidP="00E07C95">
      <w:p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3E199F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>EFAFLEX</w:t>
      </w:r>
      <w:r w:rsidRPr="003E199F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 offers the </w:t>
      </w:r>
      <w:r w:rsidRPr="003E199F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>“EFA-SST</w:t>
      </w:r>
      <w:r w:rsidRPr="003E199F">
        <w:rPr>
          <w:rFonts w:ascii="Arial" w:hAnsi="Arial" w:cs="Arial"/>
          <w:b/>
          <w:bCs/>
          <w:color w:val="000000" w:themeColor="text1"/>
          <w:sz w:val="20"/>
          <w:szCs w:val="20"/>
          <w:vertAlign w:val="superscript"/>
          <w:lang w:val="en-GB"/>
        </w:rPr>
        <w:t>®</w:t>
      </w:r>
      <w:r w:rsidRPr="003E199F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 xml:space="preserve"> Therm Eco”</w:t>
      </w:r>
      <w:r w:rsidRPr="003E199F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 high-speed spiral door for demanding industrial continuous operation. This door combines first-class performance with outstanding durability.</w:t>
      </w:r>
    </w:p>
    <w:p w14:paraId="3C9B70CD" w14:textId="7335CB54" w:rsidR="00E07C95" w:rsidRPr="003E199F" w:rsidRDefault="00E07C95" w:rsidP="00E07C95">
      <w:pPr>
        <w:rPr>
          <w:rFonts w:ascii="Arial" w:hAnsi="Arial" w:cs="Arial"/>
          <w:caps/>
          <w:sz w:val="20"/>
          <w:szCs w:val="20"/>
          <w:lang w:val="en-GB"/>
        </w:rPr>
      </w:pPr>
      <w:r w:rsidRPr="003E199F">
        <w:rPr>
          <w:rFonts w:ascii="Arial" w:hAnsi="Arial" w:cs="Arial"/>
          <w:b/>
          <w:caps/>
          <w:szCs w:val="20"/>
          <w:lang w:val="en-GB"/>
        </w:rPr>
        <w:t>Tech</w:t>
      </w:r>
      <w:r w:rsidR="003E199F">
        <w:rPr>
          <w:rFonts w:ascii="Arial" w:hAnsi="Arial" w:cs="Arial"/>
          <w:b/>
          <w:caps/>
          <w:szCs w:val="20"/>
          <w:lang w:val="en-GB"/>
        </w:rPr>
        <w:t>nical features</w:t>
      </w:r>
    </w:p>
    <w:p w14:paraId="06B4902E" w14:textId="77777777" w:rsidR="003A4DD1" w:rsidRPr="001A7E07" w:rsidRDefault="003A4DD1" w:rsidP="003A4DD1">
      <w:pPr>
        <w:pStyle w:val="Listenabsatz"/>
        <w:numPr>
          <w:ilvl w:val="0"/>
          <w:numId w:val="12"/>
        </w:numPr>
        <w:spacing w:after="240"/>
        <w:ind w:left="426" w:hanging="426"/>
        <w:rPr>
          <w:rFonts w:ascii="Arial" w:hAnsi="Arial" w:cs="Arial"/>
          <w:sz w:val="20"/>
          <w:szCs w:val="20"/>
          <w:lang w:val="en-GB"/>
        </w:rPr>
      </w:pPr>
      <w:r w:rsidRPr="001A7E07">
        <w:rPr>
          <w:rFonts w:ascii="Arial" w:hAnsi="Arial" w:cs="Arial"/>
          <w:sz w:val="20"/>
          <w:szCs w:val="20"/>
          <w:lang w:val="en-GB"/>
        </w:rPr>
        <w:t xml:space="preserve">Self-supporting, galvanised steel frames with spiral door leaf </w:t>
      </w:r>
      <w:r>
        <w:rPr>
          <w:rFonts w:ascii="Arial" w:hAnsi="Arial" w:cs="Arial"/>
          <w:sz w:val="20"/>
          <w:szCs w:val="20"/>
          <w:lang w:val="en-GB"/>
        </w:rPr>
        <w:t>support</w:t>
      </w:r>
      <w:r w:rsidRPr="001A7E07">
        <w:rPr>
          <w:rFonts w:ascii="Arial" w:hAnsi="Arial" w:cs="Arial"/>
          <w:sz w:val="20"/>
          <w:szCs w:val="20"/>
          <w:lang w:val="en-GB"/>
        </w:rPr>
        <w:t>. Synchro</w:t>
      </w:r>
      <w:r>
        <w:rPr>
          <w:rFonts w:ascii="Arial" w:hAnsi="Arial" w:cs="Arial"/>
          <w:sz w:val="20"/>
          <w:szCs w:val="20"/>
          <w:lang w:val="en-GB"/>
        </w:rPr>
        <w:t>nised</w:t>
      </w:r>
      <w:r w:rsidRPr="001A7E07">
        <w:rPr>
          <w:rFonts w:ascii="Arial" w:hAnsi="Arial" w:cs="Arial"/>
          <w:sz w:val="20"/>
          <w:szCs w:val="20"/>
          <w:lang w:val="en-GB"/>
        </w:rPr>
        <w:t xml:space="preserve"> shaft for even force transmission. Ball-bearing precision roller assemblies for quiet running. A tension spring mechanism certified to DIN EN 12604 balances the weight of the door leaf and allows manual opening in the event of a power failure.</w:t>
      </w:r>
    </w:p>
    <w:p w14:paraId="580BD740" w14:textId="77777777" w:rsidR="003A4DD1" w:rsidRPr="001A7E07" w:rsidRDefault="003A4DD1" w:rsidP="003A4DD1">
      <w:pPr>
        <w:pStyle w:val="Listenabsatz"/>
        <w:spacing w:after="240"/>
        <w:ind w:left="360"/>
        <w:rPr>
          <w:rFonts w:ascii="Arial" w:hAnsi="Arial" w:cs="Arial"/>
          <w:sz w:val="20"/>
          <w:szCs w:val="20"/>
          <w:lang w:val="en-GB"/>
        </w:rPr>
      </w:pPr>
    </w:p>
    <w:p w14:paraId="594DA856" w14:textId="77777777" w:rsidR="003A4DD1" w:rsidRPr="006212DE" w:rsidRDefault="003A4DD1" w:rsidP="003A4DD1">
      <w:pPr>
        <w:pStyle w:val="Listenabsatz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en-GB"/>
        </w:rPr>
      </w:pPr>
      <w:r w:rsidRPr="006212DE">
        <w:rPr>
          <w:rFonts w:ascii="Arial" w:hAnsi="Arial" w:cs="Arial"/>
          <w:sz w:val="20"/>
          <w:szCs w:val="20"/>
          <w:lang w:val="en-GB"/>
        </w:rPr>
        <w:t>Door leaf: Double-walled, anodised aluminium slats, which are fixed in hinge strips and move vertically. The surface has a 2-layer coating in white aluminium (similar to RAL 9006).</w:t>
      </w:r>
    </w:p>
    <w:p w14:paraId="133FCF46" w14:textId="77777777" w:rsidR="003A4DD1" w:rsidRPr="00153CA6" w:rsidRDefault="003A4DD1" w:rsidP="003A4DD1">
      <w:pPr>
        <w:pStyle w:val="Listenabsatz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en-GB"/>
        </w:rPr>
      </w:pPr>
      <w:r w:rsidRPr="00C02424">
        <w:rPr>
          <w:rFonts w:ascii="Arial" w:hAnsi="Arial" w:cs="Arial"/>
          <w:sz w:val="20"/>
          <w:szCs w:val="20"/>
        </w:rPr>
        <w:t xml:space="preserve">Spiral body: disc guide completely contact-free - for low-wear and low-noise operation </w:t>
      </w:r>
    </w:p>
    <w:p w14:paraId="11FF76B7" w14:textId="77777777" w:rsidR="003A4DD1" w:rsidRDefault="003A4DD1" w:rsidP="003A4DD1">
      <w:pPr>
        <w:pStyle w:val="Listenabsatz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en-GB"/>
        </w:rPr>
      </w:pPr>
      <w:r w:rsidRPr="00513D79">
        <w:rPr>
          <w:rFonts w:ascii="Arial" w:hAnsi="Arial" w:cs="Arial"/>
          <w:sz w:val="20"/>
          <w:szCs w:val="20"/>
          <w:lang w:val="en-GB"/>
        </w:rPr>
        <w:t>High-frequency gear motor brake with inductive proximity switches and electronic limit position control (without mechanical limit switches)</w:t>
      </w:r>
    </w:p>
    <w:p w14:paraId="4C80A242" w14:textId="69D522B0" w:rsidR="00E07C95" w:rsidRPr="003A4DD1" w:rsidRDefault="00ED3B3F" w:rsidP="00E07C95">
      <w:pPr>
        <w:pStyle w:val="Listenabsatz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en-GB"/>
        </w:rPr>
      </w:pPr>
      <w:r w:rsidRPr="003A4DD1">
        <w:rPr>
          <w:rFonts w:ascii="Arial" w:hAnsi="Arial" w:cs="Arial"/>
          <w:sz w:val="20"/>
          <w:szCs w:val="20"/>
          <w:lang w:val="en-GB"/>
        </w:rPr>
        <w:t xml:space="preserve">Opening speed up to </w:t>
      </w:r>
      <w:r w:rsidR="00591C90" w:rsidRPr="003A4DD1">
        <w:rPr>
          <w:rFonts w:ascii="Arial" w:hAnsi="Arial" w:cs="Arial"/>
          <w:sz w:val="20"/>
          <w:szCs w:val="20"/>
          <w:lang w:val="en-GB"/>
        </w:rPr>
        <w:t>1</w:t>
      </w:r>
      <w:r w:rsidRPr="003A4DD1">
        <w:rPr>
          <w:rFonts w:ascii="Arial" w:hAnsi="Arial" w:cs="Arial"/>
          <w:sz w:val="20"/>
          <w:szCs w:val="20"/>
          <w:lang w:val="en-GB"/>
        </w:rPr>
        <w:t>.</w:t>
      </w:r>
      <w:r w:rsidR="00591C90" w:rsidRPr="003A4DD1">
        <w:rPr>
          <w:rFonts w:ascii="Arial" w:hAnsi="Arial" w:cs="Arial"/>
          <w:sz w:val="20"/>
          <w:szCs w:val="20"/>
          <w:lang w:val="en-GB"/>
        </w:rPr>
        <w:t>3</w:t>
      </w:r>
      <w:r w:rsidR="00E07C95" w:rsidRPr="003A4DD1">
        <w:rPr>
          <w:rFonts w:ascii="Arial" w:hAnsi="Arial" w:cs="Arial"/>
          <w:sz w:val="20"/>
          <w:szCs w:val="20"/>
          <w:lang w:val="en-GB"/>
        </w:rPr>
        <w:t xml:space="preserve"> m/s;</w:t>
      </w:r>
      <w:r w:rsidRPr="003A4DD1">
        <w:rPr>
          <w:rFonts w:ascii="Arial" w:hAnsi="Arial" w:cs="Arial"/>
          <w:sz w:val="20"/>
          <w:szCs w:val="20"/>
          <w:lang w:val="en-GB"/>
        </w:rPr>
        <w:t xml:space="preserve"> closing speed up to</w:t>
      </w:r>
      <w:r w:rsidR="00E07C95" w:rsidRPr="003A4DD1">
        <w:rPr>
          <w:rFonts w:ascii="Arial" w:hAnsi="Arial" w:cs="Arial"/>
          <w:sz w:val="20"/>
          <w:szCs w:val="20"/>
          <w:lang w:val="en-GB"/>
        </w:rPr>
        <w:t xml:space="preserve"> 1</w:t>
      </w:r>
      <w:r w:rsidRPr="003A4DD1">
        <w:rPr>
          <w:rFonts w:ascii="Arial" w:hAnsi="Arial" w:cs="Arial"/>
          <w:sz w:val="20"/>
          <w:szCs w:val="20"/>
          <w:lang w:val="en-GB"/>
        </w:rPr>
        <w:t>.</w:t>
      </w:r>
      <w:r w:rsidR="00E07C95" w:rsidRPr="003A4DD1">
        <w:rPr>
          <w:rFonts w:ascii="Arial" w:hAnsi="Arial" w:cs="Arial"/>
          <w:sz w:val="20"/>
          <w:szCs w:val="20"/>
          <w:lang w:val="en-GB"/>
        </w:rPr>
        <w:t>0 m/s</w:t>
      </w:r>
    </w:p>
    <w:p w14:paraId="1FF3D371" w14:textId="77777777" w:rsidR="00ED3B3F" w:rsidRDefault="00ED3B3F" w:rsidP="00ED3B3F">
      <w:pPr>
        <w:pStyle w:val="Listenabsatz"/>
        <w:numPr>
          <w:ilvl w:val="0"/>
          <w:numId w:val="10"/>
        </w:numPr>
        <w:spacing w:after="360"/>
        <w:ind w:left="357" w:hanging="357"/>
        <w:contextualSpacing w:val="0"/>
        <w:rPr>
          <w:rFonts w:ascii="Arial" w:hAnsi="Arial" w:cs="Arial"/>
          <w:sz w:val="20"/>
          <w:szCs w:val="20"/>
        </w:rPr>
      </w:pPr>
      <w:r w:rsidRPr="001F2072">
        <w:rPr>
          <w:rFonts w:ascii="Arial" w:hAnsi="Arial" w:cs="Arial"/>
          <w:sz w:val="20"/>
          <w:szCs w:val="20"/>
        </w:rPr>
        <w:t>EFA-TRONIC</w:t>
      </w:r>
      <w:r w:rsidRPr="001F2072">
        <w:rPr>
          <w:rFonts w:ascii="Arial" w:hAnsi="Arial" w:cs="Arial"/>
          <w:sz w:val="20"/>
          <w:szCs w:val="20"/>
          <w:vertAlign w:val="superscript"/>
        </w:rPr>
        <w:t xml:space="preserve">® </w:t>
      </w:r>
      <w:r w:rsidRPr="001F2072">
        <w:rPr>
          <w:rFonts w:ascii="Arial" w:hAnsi="Arial" w:cs="Arial"/>
          <w:sz w:val="20"/>
          <w:szCs w:val="20"/>
        </w:rPr>
        <w:t>with integrated frequency converter in plastic control cabinet (IP65), power connection 230V/400V at 50 Hz (on site)</w:t>
      </w:r>
    </w:p>
    <w:p w14:paraId="6803555D" w14:textId="77777777" w:rsidR="00ED3B3F" w:rsidRDefault="00ED3B3F" w:rsidP="00ED3B3F">
      <w:pPr>
        <w:pStyle w:val="Listenabsatz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1F2072">
        <w:rPr>
          <w:rFonts w:ascii="Arial" w:hAnsi="Arial" w:cs="Arial"/>
          <w:sz w:val="20"/>
          <w:szCs w:val="20"/>
        </w:rPr>
        <w:t>Integrated, TÜV-certified goal line light grid (EFA-TLG</w:t>
      </w:r>
      <w:r w:rsidRPr="007C62C5">
        <w:rPr>
          <w:rFonts w:ascii="Arial" w:hAnsi="Arial" w:cs="Arial"/>
          <w:sz w:val="20"/>
          <w:szCs w:val="20"/>
          <w:vertAlign w:val="superscript"/>
        </w:rPr>
        <w:t>®</w:t>
      </w:r>
      <w:r w:rsidRPr="001F2072">
        <w:rPr>
          <w:rFonts w:ascii="Arial" w:hAnsi="Arial" w:cs="Arial"/>
          <w:sz w:val="20"/>
          <w:szCs w:val="20"/>
        </w:rPr>
        <w:t>) - contactless obstacle detection up to 2.5 metres high</w:t>
      </w:r>
    </w:p>
    <w:p w14:paraId="2BC6DC20" w14:textId="38576C2B" w:rsidR="00E07C95" w:rsidRPr="00FE237B" w:rsidRDefault="003E199F" w:rsidP="00E07C95">
      <w:pPr>
        <w:rPr>
          <w:rFonts w:ascii="Arial" w:hAnsi="Arial" w:cs="Arial"/>
          <w:caps/>
          <w:sz w:val="20"/>
          <w:szCs w:val="20"/>
          <w:lang w:val="en-GB"/>
        </w:rPr>
      </w:pPr>
      <w:r w:rsidRPr="00FE237B">
        <w:rPr>
          <w:rFonts w:ascii="Arial" w:hAnsi="Arial" w:cs="Arial"/>
          <w:b/>
          <w:caps/>
          <w:szCs w:val="20"/>
          <w:lang w:val="en-GB"/>
        </w:rPr>
        <w:t>pe</w:t>
      </w:r>
      <w:r w:rsidR="00FE237B" w:rsidRPr="00FE237B">
        <w:rPr>
          <w:rFonts w:ascii="Arial" w:hAnsi="Arial" w:cs="Arial"/>
          <w:b/>
          <w:caps/>
          <w:szCs w:val="20"/>
          <w:lang w:val="en-GB"/>
        </w:rPr>
        <w:t>rformance values (depending on E</w:t>
      </w:r>
      <w:r w:rsidR="00FE237B">
        <w:rPr>
          <w:rFonts w:ascii="Arial" w:hAnsi="Arial" w:cs="Arial"/>
          <w:b/>
          <w:caps/>
          <w:szCs w:val="20"/>
          <w:lang w:val="en-GB"/>
        </w:rPr>
        <w:t>quipment</w:t>
      </w:r>
      <w:r w:rsidR="006E41C7">
        <w:rPr>
          <w:rFonts w:ascii="Arial" w:hAnsi="Arial" w:cs="Arial"/>
          <w:b/>
          <w:caps/>
          <w:szCs w:val="20"/>
          <w:lang w:val="en-GB"/>
        </w:rPr>
        <w:t>)</w:t>
      </w:r>
    </w:p>
    <w:p w14:paraId="06F78601" w14:textId="25FBEED3" w:rsidR="00E07C95" w:rsidRPr="00A54CA2" w:rsidRDefault="00A54CA2" w:rsidP="00E07C95">
      <w:pPr>
        <w:pStyle w:val="Listenabsatz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en-GB"/>
        </w:rPr>
      </w:pPr>
      <w:r w:rsidRPr="00A54CA2">
        <w:rPr>
          <w:rFonts w:ascii="Arial" w:hAnsi="Arial" w:cs="Arial"/>
          <w:sz w:val="20"/>
          <w:szCs w:val="20"/>
          <w:lang w:val="en-GB"/>
        </w:rPr>
        <w:t>Resistance to wind load</w:t>
      </w:r>
      <w:r w:rsidR="00E07C95" w:rsidRPr="00A54CA2">
        <w:rPr>
          <w:rFonts w:ascii="Arial" w:hAnsi="Arial" w:cs="Arial"/>
          <w:sz w:val="20"/>
          <w:szCs w:val="20"/>
          <w:lang w:val="en-GB"/>
        </w:rPr>
        <w:t>: DIN EN 12424,</w:t>
      </w:r>
      <w:r w:rsidR="00B5526E" w:rsidRPr="00A54CA2">
        <w:rPr>
          <w:rFonts w:ascii="Arial" w:hAnsi="Arial" w:cs="Arial"/>
          <w:sz w:val="20"/>
          <w:szCs w:val="20"/>
          <w:lang w:val="en-GB"/>
        </w:rPr>
        <w:t xml:space="preserve"> </w:t>
      </w:r>
      <w:r w:rsidRPr="00A54CA2">
        <w:rPr>
          <w:rFonts w:ascii="Arial" w:hAnsi="Arial" w:cs="Arial"/>
          <w:sz w:val="20"/>
          <w:szCs w:val="20"/>
          <w:lang w:val="en-GB"/>
        </w:rPr>
        <w:t xml:space="preserve">up to Class </w:t>
      </w:r>
      <w:r w:rsidR="00E07C95" w:rsidRPr="00A54CA2">
        <w:rPr>
          <w:rFonts w:ascii="Arial" w:hAnsi="Arial" w:cs="Arial"/>
          <w:sz w:val="20"/>
          <w:szCs w:val="20"/>
          <w:lang w:val="en-GB"/>
        </w:rPr>
        <w:t>4</w:t>
      </w:r>
    </w:p>
    <w:p w14:paraId="60DC87B0" w14:textId="07BE95B3" w:rsidR="00E07C95" w:rsidRPr="007E5CD5" w:rsidRDefault="001A7F3F" w:rsidP="00E07C95">
      <w:pPr>
        <w:pStyle w:val="Listenabsatz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>Watertightness</w:t>
      </w:r>
      <w:r w:rsidR="00E07C95" w:rsidRPr="007E5CD5">
        <w:rPr>
          <w:rFonts w:ascii="Arial" w:hAnsi="Arial" w:cs="Arial"/>
          <w:sz w:val="20"/>
          <w:szCs w:val="20"/>
          <w:lang w:val="de-DE"/>
        </w:rPr>
        <w:t xml:space="preserve">: DIN EN 12425, </w:t>
      </w:r>
      <w:r>
        <w:rPr>
          <w:rFonts w:ascii="Arial" w:hAnsi="Arial" w:cs="Arial"/>
          <w:sz w:val="20"/>
          <w:szCs w:val="20"/>
          <w:lang w:val="de-DE"/>
        </w:rPr>
        <w:t>Class</w:t>
      </w:r>
      <w:r w:rsidR="00E07C95" w:rsidRPr="007E5CD5">
        <w:rPr>
          <w:rFonts w:ascii="Arial" w:hAnsi="Arial" w:cs="Arial"/>
          <w:sz w:val="20"/>
          <w:szCs w:val="20"/>
          <w:lang w:val="de-DE"/>
        </w:rPr>
        <w:t xml:space="preserve"> 3</w:t>
      </w:r>
    </w:p>
    <w:p w14:paraId="074E550A" w14:textId="6359E0F5" w:rsidR="00E07C95" w:rsidRPr="00837DCC" w:rsidRDefault="00837DCC" w:rsidP="00E07C95">
      <w:pPr>
        <w:pStyle w:val="Listenabsatz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en-GB"/>
        </w:rPr>
      </w:pPr>
      <w:r w:rsidRPr="00837DCC">
        <w:rPr>
          <w:rFonts w:ascii="Arial" w:hAnsi="Arial" w:cs="Arial"/>
          <w:sz w:val="20"/>
          <w:szCs w:val="20"/>
          <w:lang w:val="en-GB"/>
        </w:rPr>
        <w:t>Air permeability</w:t>
      </w:r>
      <w:r w:rsidR="00E07C95" w:rsidRPr="00837DCC">
        <w:rPr>
          <w:rFonts w:ascii="Arial" w:hAnsi="Arial" w:cs="Arial"/>
          <w:sz w:val="20"/>
          <w:szCs w:val="20"/>
          <w:lang w:val="en-GB"/>
        </w:rPr>
        <w:t xml:space="preserve">: DIN EN 12426, </w:t>
      </w:r>
      <w:r w:rsidRPr="00837DCC">
        <w:rPr>
          <w:rFonts w:ascii="Arial" w:hAnsi="Arial" w:cs="Arial"/>
          <w:sz w:val="20"/>
          <w:szCs w:val="20"/>
          <w:lang w:val="en-GB"/>
        </w:rPr>
        <w:t>Class</w:t>
      </w:r>
      <w:r w:rsidR="00E07C95" w:rsidRPr="00837DCC">
        <w:rPr>
          <w:rFonts w:ascii="Arial" w:hAnsi="Arial" w:cs="Arial"/>
          <w:sz w:val="20"/>
          <w:szCs w:val="20"/>
          <w:lang w:val="en-GB"/>
        </w:rPr>
        <w:t xml:space="preserve"> 3</w:t>
      </w:r>
    </w:p>
    <w:p w14:paraId="63211BE6" w14:textId="4F8D6E5C" w:rsidR="00E07C95" w:rsidRPr="00837DCC" w:rsidRDefault="00E07C95" w:rsidP="00E07C95">
      <w:pPr>
        <w:pStyle w:val="Listenabsatz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en-GB"/>
        </w:rPr>
      </w:pPr>
      <w:r w:rsidRPr="00837DCC">
        <w:rPr>
          <w:rFonts w:ascii="Arial" w:hAnsi="Arial" w:cs="Arial"/>
          <w:sz w:val="20"/>
          <w:szCs w:val="20"/>
          <w:lang w:val="en-GB"/>
        </w:rPr>
        <w:t>S</w:t>
      </w:r>
      <w:r w:rsidR="00837DCC" w:rsidRPr="00837DCC">
        <w:rPr>
          <w:rFonts w:ascii="Arial" w:hAnsi="Arial" w:cs="Arial"/>
          <w:sz w:val="20"/>
          <w:szCs w:val="20"/>
          <w:lang w:val="en-GB"/>
        </w:rPr>
        <w:t>ound insulation</w:t>
      </w:r>
      <w:r w:rsidRPr="00837DCC">
        <w:rPr>
          <w:rFonts w:ascii="Arial" w:hAnsi="Arial" w:cs="Arial"/>
          <w:sz w:val="20"/>
          <w:szCs w:val="20"/>
          <w:lang w:val="en-GB"/>
        </w:rPr>
        <w:t xml:space="preserve">: DIN EN ISO 717-1, </w:t>
      </w:r>
      <w:r w:rsidR="00837DCC" w:rsidRPr="00837DCC">
        <w:rPr>
          <w:rFonts w:ascii="Arial" w:hAnsi="Arial" w:cs="Arial"/>
          <w:sz w:val="20"/>
          <w:szCs w:val="20"/>
          <w:lang w:val="en-GB"/>
        </w:rPr>
        <w:t>up to</w:t>
      </w:r>
      <w:r w:rsidRPr="00837DCC">
        <w:rPr>
          <w:rFonts w:ascii="Arial" w:hAnsi="Arial" w:cs="Arial"/>
          <w:sz w:val="20"/>
          <w:szCs w:val="20"/>
          <w:lang w:val="en-GB"/>
        </w:rPr>
        <w:t xml:space="preserve"> 24 dB(A)</w:t>
      </w:r>
    </w:p>
    <w:p w14:paraId="08383A66" w14:textId="3BC7FA2B" w:rsidR="00E07C95" w:rsidRPr="00FB690E" w:rsidRDefault="00837DCC" w:rsidP="00E07C95">
      <w:pPr>
        <w:pStyle w:val="Listenabsatz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en-GB"/>
        </w:rPr>
      </w:pPr>
      <w:r w:rsidRPr="00FB690E">
        <w:rPr>
          <w:rFonts w:ascii="Arial" w:hAnsi="Arial" w:cs="Arial"/>
          <w:sz w:val="20"/>
          <w:szCs w:val="20"/>
          <w:lang w:val="en-GB"/>
        </w:rPr>
        <w:t>Thermal insulation:</w:t>
      </w:r>
      <w:r w:rsidR="00E07C95" w:rsidRPr="00FB690E">
        <w:rPr>
          <w:rFonts w:ascii="Arial" w:hAnsi="Arial" w:cs="Arial"/>
          <w:sz w:val="20"/>
          <w:szCs w:val="20"/>
          <w:lang w:val="en-GB"/>
        </w:rPr>
        <w:t xml:space="preserve"> DIN EN 12428, </w:t>
      </w:r>
      <w:r w:rsidR="00FB690E" w:rsidRPr="00FB690E">
        <w:rPr>
          <w:rFonts w:ascii="Arial" w:hAnsi="Arial" w:cs="Arial"/>
          <w:sz w:val="20"/>
          <w:szCs w:val="20"/>
          <w:lang w:val="en-GB"/>
        </w:rPr>
        <w:t>up to</w:t>
      </w:r>
      <w:r w:rsidR="00E07C95" w:rsidRPr="00FB690E">
        <w:rPr>
          <w:rFonts w:ascii="Arial" w:hAnsi="Arial" w:cs="Arial"/>
          <w:sz w:val="20"/>
          <w:szCs w:val="20"/>
          <w:lang w:val="en-GB"/>
        </w:rPr>
        <w:t xml:space="preserve"> 1,4 W/m²K</w:t>
      </w:r>
    </w:p>
    <w:p w14:paraId="7025077C" w14:textId="77777777" w:rsidR="00E07C95" w:rsidRPr="00FB690E" w:rsidRDefault="00E07C95" w:rsidP="00E07C95">
      <w:pPr>
        <w:rPr>
          <w:rFonts w:ascii="Arial" w:hAnsi="Arial" w:cs="Arial"/>
          <w:b/>
          <w:caps/>
          <w:sz w:val="24"/>
          <w:lang w:val="en-GB"/>
        </w:rPr>
      </w:pPr>
      <w:r w:rsidRPr="00FB690E">
        <w:rPr>
          <w:rFonts w:ascii="Arial" w:hAnsi="Arial" w:cs="Arial"/>
          <w:b/>
          <w:caps/>
          <w:sz w:val="24"/>
          <w:lang w:val="en-GB"/>
        </w:rPr>
        <w:br w:type="page"/>
      </w:r>
    </w:p>
    <w:p w14:paraId="579D153C" w14:textId="37CB8745" w:rsidR="00E07C95" w:rsidRPr="009562AB" w:rsidRDefault="009562AB" w:rsidP="00E07C95">
      <w:pPr>
        <w:rPr>
          <w:rFonts w:ascii="Arial" w:hAnsi="Arial" w:cs="Arial"/>
          <w:caps/>
          <w:lang w:val="en-GB"/>
        </w:rPr>
      </w:pPr>
      <w:r w:rsidRPr="009562AB">
        <w:rPr>
          <w:rFonts w:ascii="Arial" w:hAnsi="Arial" w:cs="Arial"/>
          <w:b/>
          <w:caps/>
          <w:sz w:val="24"/>
          <w:lang w:val="en-GB"/>
        </w:rPr>
        <w:lastRenderedPageBreak/>
        <w:t>dimensions of the cle</w:t>
      </w:r>
      <w:r>
        <w:rPr>
          <w:rFonts w:ascii="Arial" w:hAnsi="Arial" w:cs="Arial"/>
          <w:b/>
          <w:caps/>
          <w:sz w:val="24"/>
          <w:lang w:val="en-GB"/>
        </w:rPr>
        <w:t>ar opening</w:t>
      </w:r>
    </w:p>
    <w:p w14:paraId="40447BEF" w14:textId="05C2D26F" w:rsidR="00E07C95" w:rsidRPr="009562AB" w:rsidRDefault="003D68D3" w:rsidP="00E07C95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Width</w:t>
      </w:r>
      <w:r w:rsidR="00E07C95" w:rsidRPr="009562AB">
        <w:rPr>
          <w:rFonts w:ascii="Arial" w:hAnsi="Arial" w:cs="Arial"/>
          <w:lang w:val="en-GB"/>
        </w:rPr>
        <w:t xml:space="preserve"> = ............... mm</w:t>
      </w:r>
    </w:p>
    <w:p w14:paraId="1E535133" w14:textId="3505B0C7" w:rsidR="00E07C95" w:rsidRPr="000A6047" w:rsidRDefault="00E07C95" w:rsidP="00E07C95">
      <w:pPr>
        <w:rPr>
          <w:rFonts w:ascii="Arial" w:hAnsi="Arial" w:cs="Arial"/>
          <w:lang w:val="de-DE"/>
        </w:rPr>
      </w:pPr>
      <w:r w:rsidRPr="000A6047">
        <w:rPr>
          <w:rFonts w:ascii="Arial" w:hAnsi="Arial" w:cs="Arial"/>
          <w:lang w:val="de-DE"/>
        </w:rPr>
        <w:t>H</w:t>
      </w:r>
      <w:r w:rsidR="003D68D3">
        <w:rPr>
          <w:rFonts w:ascii="Arial" w:hAnsi="Arial" w:cs="Arial"/>
          <w:lang w:val="de-DE"/>
        </w:rPr>
        <w:t>eight</w:t>
      </w:r>
      <w:r w:rsidRPr="000A6047">
        <w:rPr>
          <w:rFonts w:ascii="Arial" w:hAnsi="Arial" w:cs="Arial"/>
          <w:lang w:val="de-DE"/>
        </w:rPr>
        <w:t xml:space="preserve"> = ............... mm</w:t>
      </w:r>
    </w:p>
    <w:p w14:paraId="7D5ECF0A" w14:textId="77777777" w:rsidR="00E07C95" w:rsidRPr="000A6047" w:rsidRDefault="00E07C95" w:rsidP="00E07C95">
      <w:pPr>
        <w:rPr>
          <w:rFonts w:ascii="Arial" w:hAnsi="Arial" w:cs="Arial"/>
          <w:lang w:val="de-DE"/>
        </w:rPr>
      </w:pPr>
    </w:p>
    <w:p w14:paraId="56842866" w14:textId="79DB656B" w:rsidR="008529A7" w:rsidRPr="009562AB" w:rsidRDefault="008529A7" w:rsidP="00E07C95">
      <w:pPr>
        <w:rPr>
          <w:lang w:val="de-DE"/>
        </w:rPr>
      </w:pPr>
    </w:p>
    <w:sectPr w:rsidR="008529A7" w:rsidRPr="009562AB" w:rsidSect="00034616">
      <w:footerReference w:type="defaul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7BB4A" w14:textId="77777777" w:rsidR="00DD3A9A" w:rsidRDefault="00DD3A9A" w:rsidP="00E07C95">
      <w:pPr>
        <w:spacing w:after="0" w:line="240" w:lineRule="auto"/>
      </w:pPr>
      <w:r>
        <w:separator/>
      </w:r>
    </w:p>
  </w:endnote>
  <w:endnote w:type="continuationSeparator" w:id="0">
    <w:p w14:paraId="26FEAFF7" w14:textId="77777777" w:rsidR="00DD3A9A" w:rsidRDefault="00DD3A9A" w:rsidP="00E07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8FFD5" w14:textId="110F529D" w:rsidR="00283AE2" w:rsidRPr="007C62C5" w:rsidRDefault="00FB690E" w:rsidP="00283AE2">
    <w:pPr>
      <w:pStyle w:val="Fuzeile"/>
      <w:spacing w:after="240"/>
      <w:rPr>
        <w:rFonts w:ascii="Arial" w:hAnsi="Arial" w:cs="Arial"/>
        <w:sz w:val="20"/>
        <w:szCs w:val="20"/>
        <w:lang w:val="en-GB"/>
      </w:rPr>
    </w:pPr>
    <w:r w:rsidRPr="007C62C5">
      <w:rPr>
        <w:rFonts w:ascii="Arial" w:hAnsi="Arial" w:cs="Arial"/>
        <w:b/>
        <w:bCs/>
        <w:sz w:val="20"/>
        <w:szCs w:val="20"/>
        <w:lang w:val="en-GB"/>
      </w:rPr>
      <w:t>Manufacturer</w:t>
    </w:r>
    <w:r w:rsidR="00283AE2" w:rsidRPr="007C62C5">
      <w:rPr>
        <w:rFonts w:ascii="Arial" w:hAnsi="Arial" w:cs="Arial"/>
        <w:sz w:val="20"/>
        <w:szCs w:val="20"/>
        <w:lang w:val="en-GB"/>
      </w:rPr>
      <w:t xml:space="preserve">: EFAFLEX Tor- und Sicherheitssystem GmbH &amp; Co. KG | </w:t>
    </w:r>
    <w:hyperlink r:id="rId1" w:history="1">
      <w:r w:rsidR="00283AE2" w:rsidRPr="007C62C5">
        <w:rPr>
          <w:rStyle w:val="Hyperlink"/>
          <w:rFonts w:ascii="Arial" w:hAnsi="Arial" w:cs="Arial"/>
          <w:sz w:val="20"/>
          <w:szCs w:val="20"/>
          <w:lang w:val="en-GB"/>
        </w:rPr>
        <w:t>www.efaflex.com</w:t>
      </w:r>
    </w:hyperlink>
  </w:p>
  <w:p w14:paraId="3DBB7CF9" w14:textId="3E45BC9B" w:rsidR="00283AE2" w:rsidRPr="007C62C5" w:rsidRDefault="00283AE2" w:rsidP="00283AE2">
    <w:pPr>
      <w:pStyle w:val="Fuzeile"/>
      <w:rPr>
        <w:rFonts w:ascii="Arial" w:hAnsi="Arial" w:cs="Arial"/>
        <w:sz w:val="20"/>
        <w:szCs w:val="20"/>
        <w:lang w:val="en-GB"/>
      </w:rPr>
    </w:pPr>
    <w:r w:rsidRPr="007C62C5">
      <w:rPr>
        <w:rFonts w:ascii="Arial" w:hAnsi="Arial" w:cs="Arial"/>
        <w:sz w:val="20"/>
        <w:szCs w:val="20"/>
        <w:lang w:val="en-GB"/>
      </w:rPr>
      <w:t xml:space="preserve">Stand 04/2025 – </w:t>
    </w:r>
    <w:r w:rsidR="009562AB" w:rsidRPr="007C62C5">
      <w:rPr>
        <w:rFonts w:ascii="Arial" w:hAnsi="Arial" w:cs="Arial"/>
        <w:sz w:val="20"/>
        <w:szCs w:val="20"/>
        <w:lang w:val="en-GB"/>
      </w:rPr>
      <w:t>Subject to technical changes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98245" w14:textId="77777777" w:rsidR="00DD3A9A" w:rsidRDefault="00DD3A9A" w:rsidP="00E07C95">
      <w:pPr>
        <w:spacing w:after="0" w:line="240" w:lineRule="auto"/>
      </w:pPr>
      <w:r>
        <w:separator/>
      </w:r>
    </w:p>
  </w:footnote>
  <w:footnote w:type="continuationSeparator" w:id="0">
    <w:p w14:paraId="256DEFAE" w14:textId="77777777" w:rsidR="00DD3A9A" w:rsidRDefault="00DD3A9A" w:rsidP="00E07C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numm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numm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Aufzhlungszeich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Aufzhlungszeich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B85198"/>
    <w:multiLevelType w:val="hybridMultilevel"/>
    <w:tmpl w:val="450AECBE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0C7527B"/>
    <w:multiLevelType w:val="hybridMultilevel"/>
    <w:tmpl w:val="F072F70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866DBC"/>
    <w:multiLevelType w:val="hybridMultilevel"/>
    <w:tmpl w:val="F3C6782A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90075961">
    <w:abstractNumId w:val="8"/>
  </w:num>
  <w:num w:numId="2" w16cid:durableId="179702628">
    <w:abstractNumId w:val="6"/>
  </w:num>
  <w:num w:numId="3" w16cid:durableId="1206407207">
    <w:abstractNumId w:val="5"/>
  </w:num>
  <w:num w:numId="4" w16cid:durableId="2115394712">
    <w:abstractNumId w:val="4"/>
  </w:num>
  <w:num w:numId="5" w16cid:durableId="909191858">
    <w:abstractNumId w:val="7"/>
  </w:num>
  <w:num w:numId="6" w16cid:durableId="2065517197">
    <w:abstractNumId w:val="3"/>
  </w:num>
  <w:num w:numId="7" w16cid:durableId="1490707796">
    <w:abstractNumId w:val="2"/>
  </w:num>
  <w:num w:numId="8" w16cid:durableId="1701398452">
    <w:abstractNumId w:val="1"/>
  </w:num>
  <w:num w:numId="9" w16cid:durableId="418714976">
    <w:abstractNumId w:val="0"/>
  </w:num>
  <w:num w:numId="10" w16cid:durableId="722294492">
    <w:abstractNumId w:val="9"/>
  </w:num>
  <w:num w:numId="11" w16cid:durableId="1414938189">
    <w:abstractNumId w:val="11"/>
  </w:num>
  <w:num w:numId="12" w16cid:durableId="208676118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84B09"/>
    <w:rsid w:val="00092ABA"/>
    <w:rsid w:val="0015074B"/>
    <w:rsid w:val="001813DB"/>
    <w:rsid w:val="001A7F3F"/>
    <w:rsid w:val="002442ED"/>
    <w:rsid w:val="00283AE2"/>
    <w:rsid w:val="0029639D"/>
    <w:rsid w:val="002F0F23"/>
    <w:rsid w:val="00326F90"/>
    <w:rsid w:val="003A4DD1"/>
    <w:rsid w:val="003D68D3"/>
    <w:rsid w:val="003E199F"/>
    <w:rsid w:val="004259A9"/>
    <w:rsid w:val="00433F1B"/>
    <w:rsid w:val="00487F24"/>
    <w:rsid w:val="00512667"/>
    <w:rsid w:val="00591C90"/>
    <w:rsid w:val="00620396"/>
    <w:rsid w:val="0069317C"/>
    <w:rsid w:val="006C3CDC"/>
    <w:rsid w:val="006E41C7"/>
    <w:rsid w:val="00702C35"/>
    <w:rsid w:val="007210E4"/>
    <w:rsid w:val="007A0B54"/>
    <w:rsid w:val="007C62C5"/>
    <w:rsid w:val="00837DCC"/>
    <w:rsid w:val="008529A7"/>
    <w:rsid w:val="009562AB"/>
    <w:rsid w:val="009B392B"/>
    <w:rsid w:val="00A54CA2"/>
    <w:rsid w:val="00AA1D8D"/>
    <w:rsid w:val="00B47730"/>
    <w:rsid w:val="00B5526E"/>
    <w:rsid w:val="00BE1DE6"/>
    <w:rsid w:val="00C76251"/>
    <w:rsid w:val="00CB0664"/>
    <w:rsid w:val="00CB15BC"/>
    <w:rsid w:val="00D84AA5"/>
    <w:rsid w:val="00DB6207"/>
    <w:rsid w:val="00DD3A9A"/>
    <w:rsid w:val="00E07C95"/>
    <w:rsid w:val="00E40123"/>
    <w:rsid w:val="00E77DF5"/>
    <w:rsid w:val="00ED3B3F"/>
    <w:rsid w:val="00F50D6D"/>
    <w:rsid w:val="00F634FC"/>
    <w:rsid w:val="00FB690E"/>
    <w:rsid w:val="00FC693F"/>
    <w:rsid w:val="00FE237B"/>
    <w:rsid w:val="19FFE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151AC0"/>
  <w14:defaultImageDpi w14:val="300"/>
  <w15:docId w15:val="{92A5B26F-BDF2-4D32-BBC8-7B44AF3D9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C693F"/>
  </w:style>
  <w:style w:type="paragraph" w:styleId="berschrift1">
    <w:name w:val="heading 1"/>
    <w:basedOn w:val="Standard"/>
    <w:next w:val="Standard"/>
    <w:link w:val="berschrift1Zch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18BF"/>
  </w:style>
  <w:style w:type="paragraph" w:styleId="Fuzeile">
    <w:name w:val="footer"/>
    <w:basedOn w:val="Standard"/>
    <w:link w:val="Fu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18BF"/>
  </w:style>
  <w:style w:type="paragraph" w:styleId="KeinLeerraum">
    <w:name w:val="No Spacing"/>
    <w:uiPriority w:val="1"/>
    <w:qFormat/>
    <w:rsid w:val="00FC693F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rd"/>
    <w:next w:val="Standard"/>
    <w:link w:val="TitelZch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nabsatz">
    <w:name w:val="List Paragraph"/>
    <w:basedOn w:val="Standard"/>
    <w:uiPriority w:val="34"/>
    <w:qFormat/>
    <w:rsid w:val="00FC693F"/>
    <w:pPr>
      <w:ind w:left="720"/>
      <w:contextualSpacing/>
    </w:pPr>
  </w:style>
  <w:style w:type="paragraph" w:styleId="Textkrper">
    <w:name w:val="Body Text"/>
    <w:basedOn w:val="Standard"/>
    <w:link w:val="TextkrperZchn"/>
    <w:uiPriority w:val="99"/>
    <w:unhideWhenUsed/>
    <w:rsid w:val="00AA1D8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rsid w:val="00AA1D8D"/>
  </w:style>
  <w:style w:type="paragraph" w:styleId="Textkrper2">
    <w:name w:val="Body Text 2"/>
    <w:basedOn w:val="Standard"/>
    <w:link w:val="Textkrper2Zchn"/>
    <w:uiPriority w:val="99"/>
    <w:unhideWhenUsed/>
    <w:rsid w:val="00AA1D8D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rsid w:val="00AA1D8D"/>
  </w:style>
  <w:style w:type="paragraph" w:styleId="Textkrper3">
    <w:name w:val="Body Text 3"/>
    <w:basedOn w:val="Standard"/>
    <w:link w:val="Textkrper3Zch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AA1D8D"/>
    <w:rPr>
      <w:sz w:val="16"/>
      <w:szCs w:val="16"/>
    </w:rPr>
  </w:style>
  <w:style w:type="paragraph" w:styleId="Liste">
    <w:name w:val="List"/>
    <w:basedOn w:val="Standard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Standard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Standard"/>
    <w:uiPriority w:val="99"/>
    <w:unhideWhenUsed/>
    <w:rsid w:val="00326F90"/>
    <w:pPr>
      <w:ind w:left="1080" w:hanging="360"/>
      <w:contextualSpacing/>
    </w:pPr>
  </w:style>
  <w:style w:type="paragraph" w:styleId="Aufzhlungszeichen">
    <w:name w:val="List Bullet"/>
    <w:basedOn w:val="Standard"/>
    <w:uiPriority w:val="99"/>
    <w:unhideWhenUsed/>
    <w:rsid w:val="00326F90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unhideWhenUsed/>
    <w:rsid w:val="00326F90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unhideWhenUsed/>
    <w:rsid w:val="00326F90"/>
    <w:pPr>
      <w:numPr>
        <w:numId w:val="3"/>
      </w:numPr>
      <w:contextualSpacing/>
    </w:pPr>
  </w:style>
  <w:style w:type="paragraph" w:styleId="Listennummer">
    <w:name w:val="List Number"/>
    <w:basedOn w:val="Standard"/>
    <w:uiPriority w:val="99"/>
    <w:unhideWhenUsed/>
    <w:rsid w:val="00326F90"/>
    <w:pPr>
      <w:numPr>
        <w:numId w:val="5"/>
      </w:numPr>
      <w:contextualSpacing/>
    </w:pPr>
  </w:style>
  <w:style w:type="paragraph" w:styleId="Listennummer2">
    <w:name w:val="List Number 2"/>
    <w:basedOn w:val="Standard"/>
    <w:uiPriority w:val="99"/>
    <w:unhideWhenUsed/>
    <w:rsid w:val="0029639D"/>
    <w:pPr>
      <w:numPr>
        <w:numId w:val="6"/>
      </w:numPr>
      <w:contextualSpacing/>
    </w:pPr>
  </w:style>
  <w:style w:type="paragraph" w:styleId="Listennummer3">
    <w:name w:val="List Number 3"/>
    <w:basedOn w:val="Standard"/>
    <w:uiPriority w:val="99"/>
    <w:unhideWhenUsed/>
    <w:rsid w:val="0029639D"/>
    <w:pPr>
      <w:numPr>
        <w:numId w:val="7"/>
      </w:numPr>
      <w:contextualSpacing/>
    </w:pPr>
  </w:style>
  <w:style w:type="paragraph" w:styleId="Listenfortsetzung">
    <w:name w:val="List Continue"/>
    <w:basedOn w:val="Standard"/>
    <w:uiPriority w:val="99"/>
    <w:unhideWhenUsed/>
    <w:rsid w:val="0029639D"/>
    <w:pPr>
      <w:spacing w:after="120"/>
      <w:ind w:left="360"/>
      <w:contextualSpacing/>
    </w:pPr>
  </w:style>
  <w:style w:type="paragraph" w:styleId="Listenfortsetzung2">
    <w:name w:val="List Continue 2"/>
    <w:basedOn w:val="Standard"/>
    <w:uiPriority w:val="99"/>
    <w:unhideWhenUsed/>
    <w:rsid w:val="0029639D"/>
    <w:pPr>
      <w:spacing w:after="120"/>
      <w:ind w:left="720"/>
      <w:contextualSpacing/>
    </w:pPr>
  </w:style>
  <w:style w:type="paragraph" w:styleId="Listenfortsetzung3">
    <w:name w:val="List Continue 3"/>
    <w:basedOn w:val="Standard"/>
    <w:uiPriority w:val="99"/>
    <w:unhideWhenUsed/>
    <w:rsid w:val="0029639D"/>
    <w:pPr>
      <w:spacing w:after="120"/>
      <w:ind w:left="1080"/>
      <w:contextualSpacing/>
    </w:pPr>
  </w:style>
  <w:style w:type="paragraph" w:styleId="Makrotext">
    <w:name w:val="macro"/>
    <w:link w:val="MakrotextZch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rsid w:val="0029639D"/>
    <w:rPr>
      <w:rFonts w:ascii="Courier" w:hAnsi="Courier"/>
      <w:sz w:val="20"/>
      <w:szCs w:val="20"/>
    </w:rPr>
  </w:style>
  <w:style w:type="paragraph" w:styleId="Zitat">
    <w:name w:val="Quote"/>
    <w:basedOn w:val="Standard"/>
    <w:next w:val="Standard"/>
    <w:link w:val="ZitatZchn"/>
    <w:uiPriority w:val="29"/>
    <w:qFormat/>
    <w:rsid w:val="00FC693F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FC693F"/>
    <w:rPr>
      <w:i/>
      <w:iCs/>
      <w:color w:val="000000" w:themeColor="tex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ett">
    <w:name w:val="Strong"/>
    <w:basedOn w:val="Absatz-Standardschriftart"/>
    <w:uiPriority w:val="22"/>
    <w:qFormat/>
    <w:rsid w:val="00FC693F"/>
    <w:rPr>
      <w:b/>
      <w:bCs/>
    </w:rPr>
  </w:style>
  <w:style w:type="character" w:styleId="Hervorhebung">
    <w:name w:val="Emphasis"/>
    <w:basedOn w:val="Absatz-Standardschriftart"/>
    <w:uiPriority w:val="20"/>
    <w:qFormat/>
    <w:rsid w:val="00FC693F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C693F"/>
    <w:rPr>
      <w:b/>
      <w:bCs/>
      <w:i/>
      <w:iCs/>
      <w:color w:val="4F81BD" w:themeColor="accent1"/>
    </w:rPr>
  </w:style>
  <w:style w:type="character" w:styleId="SchwacheHervorhebung">
    <w:name w:val="Subtle Emphasis"/>
    <w:basedOn w:val="Absatz-Standardschriftart"/>
    <w:uiPriority w:val="19"/>
    <w:qFormat/>
    <w:rsid w:val="00FC693F"/>
    <w:rPr>
      <w:i/>
      <w:iCs/>
      <w:color w:val="808080" w:themeColor="text1" w:themeTint="7F"/>
    </w:rPr>
  </w:style>
  <w:style w:type="character" w:styleId="IntensiveHervorhebung">
    <w:name w:val="Intense Emphasis"/>
    <w:basedOn w:val="Absatz-Standardschriftart"/>
    <w:uiPriority w:val="21"/>
    <w:qFormat/>
    <w:rsid w:val="00FC693F"/>
    <w:rPr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qFormat/>
    <w:rsid w:val="00FC693F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FC693F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C693F"/>
    <w:pPr>
      <w:outlineLvl w:val="9"/>
    </w:pPr>
  </w:style>
  <w:style w:type="table" w:styleId="Tabellenraster">
    <w:name w:val="Table Grid"/>
    <w:basedOn w:val="NormaleTabel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Schattierung">
    <w:name w:val="Light Shading"/>
    <w:basedOn w:val="NormaleTabel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HelleListe">
    <w:name w:val="Light List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Liste-Akzent2">
    <w:name w:val="Light List Accent 2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HelleListe-Akzent3">
    <w:name w:val="Light List Accent 3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HelleListe-Akzent4">
    <w:name w:val="Light List Accent 4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HelleListe-Akzent5">
    <w:name w:val="Light List Accent 5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HelleListe-Akzent6">
    <w:name w:val="Light List Accent 6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HellesRaster">
    <w:name w:val="Light Grid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HellesRaster-Akzent2">
    <w:name w:val="Light Grid Accent 2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HellesRaster-Akzent3">
    <w:name w:val="Light Grid Accent 3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HellesRaster-Akzent4">
    <w:name w:val="Light Grid Accent 4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Raster-Akzent5">
    <w:name w:val="Light Grid Accent 5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ttlereSchattierung1">
    <w:name w:val="Medium Shading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Liste1">
    <w:name w:val="Medium Lis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ttlereListe2">
    <w:name w:val="Medium Lis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">
    <w:name w:val="Medium Grid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ttleresRaster2">
    <w:name w:val="Medium Grid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unkleListe">
    <w:name w:val="Dark List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unkleListe-Akzent2">
    <w:name w:val="Dark List Accent 2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unkleListe-Akzent3">
    <w:name w:val="Dark List Accent 3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unkleListe-Akzent4">
    <w:name w:val="Dark List Accent 4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unkleListe-Akzent5">
    <w:name w:val="Dark List Accent 5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bigeSchattierung">
    <w:name w:val="Colorful Shading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Liste">
    <w:name w:val="Colorful List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bigeListe-Akzent2">
    <w:name w:val="Colorful List Accent 2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bigeListe-Akzent3">
    <w:name w:val="Colorful List Accent 3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bigeListe-Akzent4">
    <w:name w:val="Colorful List Accent 4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bigeListe-Akzent5">
    <w:name w:val="Colorful List Accent 5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bigesRaster">
    <w:name w:val="Colorful Grid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Absatz-Standardschriftart"/>
    <w:uiPriority w:val="99"/>
    <w:unhideWhenUsed/>
    <w:rsid w:val="00283A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faflex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ntranet Dokument" ma:contentTypeID="0x010100AC9070AA7F71BD4A8E79029DB63B750200E3B7E23D8778E6499AC67C494DDB5A8F" ma:contentTypeVersion="15" ma:contentTypeDescription="Ein neues Dokument erstellen." ma:contentTypeScope="" ma:versionID="eeea53aaca91afeed779425d7299e931">
  <xsd:schema xmlns:xsd="http://www.w3.org/2001/XMLSchema" xmlns:xs="http://www.w3.org/2001/XMLSchema" xmlns:p="http://schemas.microsoft.com/office/2006/metadata/properties" xmlns:ns2="6ad4aa7e-c367-41ad-8338-313dadb59002" xmlns:ns3="21d3f174-afc7-4cdc-a51d-00a52e5e8803" targetNamespace="http://schemas.microsoft.com/office/2006/metadata/properties" ma:root="true" ma:fieldsID="f379892d7468d0ee87612c5d483fe9fe" ns2:_="" ns3:_="">
    <xsd:import namespace="6ad4aa7e-c367-41ad-8338-313dadb59002"/>
    <xsd:import namespace="21d3f174-afc7-4cdc-a51d-00a52e5e8803"/>
    <xsd:element name="properties">
      <xsd:complexType>
        <xsd:sequence>
          <xsd:element name="documentManagement">
            <xsd:complexType>
              <xsd:all>
                <xsd:element ref="ns2:pe053969553c44c78271d4035a4a63f8" minOccurs="0"/>
                <xsd:element ref="ns2:TaxCatchAll" minOccurs="0"/>
                <xsd:element ref="ns2:TaxCatchAllLabel" minOccurs="0"/>
                <xsd:element ref="ns2:la30a7c3142b4053a1188c19dbd0d106" minOccurs="0"/>
                <xsd:element ref="ns2:g17099b04ebb4ac7b8ea937f439659e2" minOccurs="0"/>
                <xsd:element ref="ns2:d02f95a5eeec4023bf22f1c4d052333e" minOccurs="0"/>
                <xsd:element ref="ns2:mab87378cf094f898a91f2a5c30e1e11" minOccurs="0"/>
                <xsd:element ref="ns3:SharedWithUser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2:ic30b02f2e4442e282db724ab73aab5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d4aa7e-c367-41ad-8338-313dadb59002" elementFormDefault="qualified">
    <xsd:import namespace="http://schemas.microsoft.com/office/2006/documentManagement/types"/>
    <xsd:import namespace="http://schemas.microsoft.com/office/infopath/2007/PartnerControls"/>
    <xsd:element name="pe053969553c44c78271d4035a4a63f8" ma:index="8" nillable="true" ma:taxonomy="true" ma:internalName="pe053969553c44c78271d4035a4a63f8" ma:taxonomyFieldName="E_Department" ma:displayName="EFAFLEX Abteilung" ma:readOnly="false" ma:fieldId="{9e053969-553c-44c7-8271-d4035a4a63f8}" ma:sspId="dd89c0f5-a241-42f9-9819-5b144601ab37" ma:termSetId="d40db2be-d587-467a-88dc-7b31241062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7951caac-37e8-4a6b-8a6c-6b303fb26bbe}" ma:internalName="TaxCatchAll" ma:showField="CatchAllData" ma:web="6ad4aa7e-c367-41ad-8338-313dadb590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7951caac-37e8-4a6b-8a6c-6b303fb26bbe}" ma:internalName="TaxCatchAllLabel" ma:readOnly="true" ma:showField="CatchAllDataLabel" ma:web="6ad4aa7e-c367-41ad-8338-313dadb590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30a7c3142b4053a1188c19dbd0d106" ma:index="12" nillable="true" ma:taxonomy="true" ma:internalName="la30a7c3142b4053a1188c19dbd0d106" ma:taxonomyFieldName="E_Language" ma:displayName="EFAFLEX Sprache" ma:readOnly="false" ma:fieldId="{5a30a7c3-142b-4053-a118-8c19dbd0d106}" ma:sspId="dd89c0f5-a241-42f9-9819-5b144601ab37" ma:termSetId="f451bc20-9d82-4c1e-a973-1ad23ebc207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17099b04ebb4ac7b8ea937f439659e2" ma:index="14" nillable="true" ma:taxonomy="true" ma:internalName="g17099b04ebb4ac7b8ea937f439659e2" ma:taxonomyFieldName="E_Division" ma:displayName="EFAFLEX Bereich" ma:readOnly="false" ma:fieldId="{017099b0-4ebb-4ac7-b8ea-937f439659e2}" ma:sspId="dd89c0f5-a241-42f9-9819-5b144601ab37" ma:termSetId="30a19cec-c9e6-425b-b73d-a544a8b1d2f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02f95a5eeec4023bf22f1c4d052333e" ma:index="16" nillable="true" ma:taxonomy="true" ma:internalName="d02f95a5eeec4023bf22f1c4d052333e" ma:taxonomyFieldName="E_Category" ma:displayName="EFAFLEX Kategorie" ma:readOnly="false" ma:fieldId="{d02f95a5-eeec-4023-bf22-f1c4d052333e}" ma:sspId="dd89c0f5-a241-42f9-9819-5b144601ab37" ma:termSetId="e4723fe2-712a-4f6c-8404-00dbec44d9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b87378cf094f898a91f2a5c30e1e11" ma:index="18" nillable="true" ma:taxonomy="true" ma:internalName="mab87378cf094f898a91f2a5c30e1e11" ma:taxonomyFieldName="E_SubCategory" ma:displayName="EFAFLEX Unterkategorie" ma:readOnly="false" ma:fieldId="{6ab87378-cf09-4f89-8a91-f2a5c30e1e11}" ma:sspId="dd89c0f5-a241-42f9-9819-5b144601ab37" ma:termSetId="74d8e04d-d385-4a1a-9e23-772dab1a7a3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c30b02f2e4442e282db724ab73aab5d" ma:index="25" nillable="true" ma:taxonomy="true" ma:internalName="ic30b02f2e4442e282db724ab73aab5d" ma:taxonomyFieldName="EFAFLEX_x0020_Inhaltsverzeichnis" ma:displayName="EFAFLEX Inhaltsverzeichnis" ma:default="" ma:fieldId="{2c30b02f-2e44-42e2-82db-724ab73aab5d}" ma:taxonomyMulti="true" ma:sspId="dd89c0f5-a241-42f9-9819-5b144601ab37" ma:termSetId="386a6f7d-db89-4e48-ae4f-d922c155e16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3f174-afc7-4cdc-a51d-00a52e5e8803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Freigegeben für" ma:list="UserInfo" ma:SearchPeopleOnly="false" ma:internalName="SharedWithUs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2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d4aa7e-c367-41ad-8338-313dadb59002">
      <Value>354</Value>
    </TaxCatchAll>
    <SharedWithUsers xmlns="21d3f174-afc7-4cdc-a51d-00a52e5e8803">
      <UserInfo>
        <DisplayName/>
        <AccountId xsi:nil="true"/>
        <AccountType/>
      </UserInfo>
    </SharedWithUsers>
    <pe053969553c44c78271d4035a4a63f8 xmlns="6ad4aa7e-c367-41ad-8338-313dadb59002">
      <Terms xmlns="http://schemas.microsoft.com/office/infopath/2007/PartnerControls"/>
    </pe053969553c44c78271d4035a4a63f8>
    <mab87378cf094f898a91f2a5c30e1e11 xmlns="6ad4aa7e-c367-41ad-8338-313dadb59002">
      <Terms xmlns="http://schemas.microsoft.com/office/infopath/2007/PartnerControls"/>
    </mab87378cf094f898a91f2a5c30e1e11>
    <g17099b04ebb4ac7b8ea937f439659e2 xmlns="6ad4aa7e-c367-41ad-8338-313dadb59002">
      <Terms xmlns="http://schemas.microsoft.com/office/infopath/2007/PartnerControls"/>
    </g17099b04ebb4ac7b8ea937f439659e2>
    <d02f95a5eeec4023bf22f1c4d052333e xmlns="6ad4aa7e-c367-41ad-8338-313dadb59002">
      <Terms xmlns="http://schemas.microsoft.com/office/infopath/2007/PartnerControls"/>
    </d02f95a5eeec4023bf22f1c4d052333e>
    <la30a7c3142b4053a1188c19dbd0d106 xmlns="6ad4aa7e-c367-41ad-8338-313dadb59002">
      <Terms xmlns="http://schemas.microsoft.com/office/infopath/2007/PartnerControls"/>
    </la30a7c3142b4053a1188c19dbd0d106>
    <ic30b02f2e4442e282db724ab73aab5d xmlns="6ad4aa7e-c367-41ad-8338-313dadb59002">
      <Terms xmlns="http://schemas.microsoft.com/office/infopath/2007/PartnerControls">
        <TermInfo xmlns="http://schemas.microsoft.com/office/infopath/2007/PartnerControls">
          <TermName xmlns="http://schemas.microsoft.com/office/infopath/2007/PartnerControls">SST-L Therm Eco (291)</TermName>
          <TermId xmlns="http://schemas.microsoft.com/office/infopath/2007/PartnerControls">00db07e2-3233-4f17-9b88-f1fcd0f7584d</TermId>
        </TermInfo>
      </Terms>
    </ic30b02f2e4442e282db724ab73aab5d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FD5F0B-26DF-41D4-83D7-4AAE7094DC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d4aa7e-c367-41ad-8338-313dadb59002"/>
    <ds:schemaRef ds:uri="21d3f174-afc7-4cdc-a51d-00a52e5e88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671B7F-FF8A-4E79-87E1-C892FD726BA1}">
  <ds:schemaRefs>
    <ds:schemaRef ds:uri="http://schemas.microsoft.com/office/2006/metadata/properties"/>
    <ds:schemaRef ds:uri="http://schemas.microsoft.com/office/infopath/2007/PartnerControls"/>
    <ds:schemaRef ds:uri="6ad4aa7e-c367-41ad-8338-313dadb59002"/>
    <ds:schemaRef ds:uri="21d3f174-afc7-4cdc-a51d-00a52e5e8803"/>
  </ds:schemaRefs>
</ds:datastoreItem>
</file>

<file path=customXml/itemProps4.xml><?xml version="1.0" encoding="utf-8"?>
<ds:datastoreItem xmlns:ds="http://schemas.openxmlformats.org/officeDocument/2006/customXml" ds:itemID="{18BED78A-4550-43A3-9006-1EA138D3D3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226</Words>
  <Characters>1430</Characters>
  <Application>Microsoft Office Word</Application>
  <DocSecurity>0</DocSecurity>
  <Lines>11</Lines>
  <Paragraphs>3</Paragraphs>
  <ScaleCrop>false</ScaleCrop>
  <Manager/>
  <Company/>
  <LinksUpToDate>false</LinksUpToDate>
  <CharactersWithSpaces>1653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Rengsberger Julian</cp:lastModifiedBy>
  <cp:revision>2</cp:revision>
  <dcterms:created xsi:type="dcterms:W3CDTF">2026-06-18T11:53:00Z</dcterms:created>
  <dcterms:modified xsi:type="dcterms:W3CDTF">2026-06-18T11:53:00Z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0x010100AC9070AA7F71BD4A8E79029DB63B750200E3B7E23D8778E6499AC67C494DDB5A8F</vt:lpwstr>
  </property>
  <property fmtid="{D5CDD505-2E9C-101B-9397-08002B2CF9AE}" pid="3" name="MediaServiceImageTags">
    <vt:lpwstr/>
  </property>
  <property fmtid="{D5CDD505-2E9C-101B-9397-08002B2CF9AE}" pid="4" name="E_Language">
    <vt:lpwstr/>
  </property>
  <property fmtid="{D5CDD505-2E9C-101B-9397-08002B2CF9AE}" pid="5" name="E_Category">
    <vt:lpwstr/>
  </property>
  <property fmtid="{D5CDD505-2E9C-101B-9397-08002B2CF9AE}" pid="6" name="EFAFLEX Inhaltsverzeichnis">
    <vt:lpwstr>354;#SST-L Therm Eco (291)|00db07e2-3233-4f17-9b88-f1fcd0f7584d</vt:lpwstr>
  </property>
  <property fmtid="{D5CDD505-2E9C-101B-9397-08002B2CF9AE}" pid="7" name="E_Department">
    <vt:lpwstr/>
  </property>
  <property fmtid="{D5CDD505-2E9C-101B-9397-08002B2CF9AE}" pid="8" name="E_Division">
    <vt:lpwstr/>
  </property>
  <property fmtid="{D5CDD505-2E9C-101B-9397-08002B2CF9AE}" pid="9" name="E_SubCategory">
    <vt:lpwstr/>
  </property>
  <property fmtid="{D5CDD505-2E9C-101B-9397-08002B2CF9AE}" pid="10" name="EFAFLEX_x0020_Inhaltsverzeichnis">
    <vt:lpwstr>354;#SST-L Therm Eco (291)|00db07e2-3233-4f17-9b88-f1fcd0f7584d</vt:lpwstr>
  </property>
</Properties>
</file>